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ADFB3" w14:textId="556B93DB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="00F7393F">
        <w:t xml:space="preserve"> </w:t>
      </w:r>
      <w:r w:rsidR="00F961F7">
        <w:t>6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D4BF86" w14:textId="77777777" w:rsidR="00583EA0" w:rsidRDefault="00583EA0" w:rsidP="00583EA0">
      <w:r>
        <w:t>De grijze teksten met toelichting in de gele velden dienen te worden vervangen door invullingen van de gegadigde.</w:t>
      </w:r>
    </w:p>
    <w:p w14:paraId="67C46E4A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1BCA092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B5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9551" w14:textId="77777777" w:rsidR="00583EA0" w:rsidRDefault="00583EA0">
            <w:r>
              <w:t>Inschrijver</w:t>
            </w:r>
          </w:p>
        </w:tc>
      </w:tr>
      <w:tr w:rsidR="00583EA0" w14:paraId="1FD722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C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DF19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C099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D000A5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6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9154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79728A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FDA8C1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D8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08C6" w14:textId="77777777" w:rsidR="00583EA0" w:rsidRDefault="00583EA0">
            <w:r>
              <w:t xml:space="preserve">Referentieproject </w:t>
            </w:r>
          </w:p>
        </w:tc>
      </w:tr>
      <w:tr w:rsidR="00583EA0" w14:paraId="3366E80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BD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B34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4D2A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91D68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95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8EF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53DB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EFE22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55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F47" w14:textId="77777777" w:rsidR="00583EA0" w:rsidRDefault="00583EA0">
            <w:r>
              <w:t>Referentie heeft betrekking op:</w:t>
            </w:r>
          </w:p>
          <w:p w14:paraId="4FE69250" w14:textId="77777777" w:rsidR="00583EA0" w:rsidRDefault="00583EA0">
            <w:r>
              <w:t xml:space="preserve"> </w:t>
            </w:r>
          </w:p>
          <w:p w14:paraId="5B87FA0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8EC445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20C3E9F" w14:textId="4303B7D3" w:rsidR="00583EA0" w:rsidRDefault="00583EA0">
            <w:r>
              <w:sym w:font="Wingdings" w:char="F06F"/>
            </w:r>
            <w:r>
              <w:t xml:space="preserve"> </w:t>
            </w:r>
            <w:r w:rsidR="00F7393F">
              <w:t xml:space="preserve"> Perceel 1 RVC</w:t>
            </w:r>
          </w:p>
          <w:p w14:paraId="4ACB0C0A" w14:textId="594BFD43" w:rsidR="00583EA0" w:rsidRDefault="00583EA0">
            <w:r>
              <w:sym w:font="Wingdings" w:char="F06F"/>
            </w:r>
            <w:r>
              <w:t xml:space="preserve"> </w:t>
            </w:r>
            <w:r w:rsidR="00F7393F">
              <w:t xml:space="preserve"> Perceel 2 Staal/aluminium en/of kunsstof</w:t>
            </w:r>
          </w:p>
          <w:p w14:paraId="6A99B0E6" w14:textId="246BEF47" w:rsidR="00583EA0" w:rsidRDefault="00583EA0">
            <w:r>
              <w:sym w:font="Wingdings" w:char="F06F"/>
            </w:r>
            <w:r>
              <w:t xml:space="preserve">  </w:t>
            </w:r>
            <w:r w:rsidR="00F7393F">
              <w:t>Perceel 3 Hout Natuurlijk</w:t>
            </w:r>
          </w:p>
          <w:p w14:paraId="25245C85" w14:textId="0EDADECE" w:rsidR="00583EA0" w:rsidRDefault="00F7393F">
            <w:r>
              <w:sym w:font="Wingdings" w:char="F06F"/>
            </w:r>
            <w:r>
              <w:t xml:space="preserve">  Perceel 4 Hout Geschaafd</w:t>
            </w:r>
          </w:p>
        </w:tc>
      </w:tr>
      <w:tr w:rsidR="00583EA0" w14:paraId="3FD0C0A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29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D40D" w14:textId="77777777" w:rsidR="00583EA0" w:rsidRDefault="00583EA0">
            <w:r>
              <w:t>Naam en adres opdrachtgever:</w:t>
            </w:r>
          </w:p>
        </w:tc>
      </w:tr>
      <w:tr w:rsidR="00583EA0" w14:paraId="1A862A0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916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ED1E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AF63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57921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622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590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7285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50460F1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6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D09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BE50E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B328728" w14:textId="77777777" w:rsidR="00583EA0" w:rsidRDefault="00583EA0">
            <w:pPr>
              <w:rPr>
                <w:highlight w:val="lightGray"/>
              </w:rPr>
            </w:pPr>
          </w:p>
          <w:p w14:paraId="6C77F0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49C66E3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0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700" w14:textId="77777777" w:rsidR="00583EA0" w:rsidRDefault="00583EA0">
            <w:r>
              <w:t>Nadere informatie referentieproject</w:t>
            </w:r>
          </w:p>
        </w:tc>
      </w:tr>
      <w:tr w:rsidR="00583EA0" w14:paraId="57B413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92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9E4E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14EE9F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B722AC2" w14:textId="77777777" w:rsidR="00583EA0" w:rsidRDefault="00583EA0">
            <w:pPr>
              <w:rPr>
                <w:highlight w:val="lightGray"/>
              </w:rPr>
            </w:pPr>
          </w:p>
          <w:p w14:paraId="05DF04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16F2B37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AD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A96F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53BF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E2AD36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7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0730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10A8D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3FEAA0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A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150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B1306F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9B974A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A2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BEBC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4AF07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7C69DC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25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C34F" w14:textId="77777777" w:rsidR="00583EA0" w:rsidRDefault="00583EA0">
            <w:r>
              <w:t>Datum van oplevering</w:t>
            </w:r>
          </w:p>
          <w:p w14:paraId="56C974A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98D2B6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4DDA91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9FBE3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507B60" w14:textId="77777777" w:rsidR="00583EA0" w:rsidRDefault="00583EA0">
            <w:r>
              <w:t>Contractvorm:</w:t>
            </w:r>
          </w:p>
          <w:p w14:paraId="1A99EB5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63D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70AFC5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AD3D2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102B4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5842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22AF0D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F9BC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88ED8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0D16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1E08623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67333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24922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407E5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4E3402E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36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48C9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1F0A3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0D850A7" w14:textId="77777777" w:rsidR="00583EA0" w:rsidRDefault="00583EA0">
            <w:pPr>
              <w:rPr>
                <w:highlight w:val="lightGray"/>
              </w:rPr>
            </w:pPr>
          </w:p>
          <w:p w14:paraId="459ADA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0C222A9" w14:textId="77777777" w:rsidR="00583EA0" w:rsidRDefault="00583EA0">
            <w:pPr>
              <w:rPr>
                <w:highlight w:val="lightGray"/>
              </w:rPr>
            </w:pPr>
          </w:p>
          <w:p w14:paraId="12B894E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C614F16" w14:textId="77777777" w:rsidR="00583EA0" w:rsidRDefault="00583EA0" w:rsidP="00583EA0">
      <w:pPr>
        <w:pStyle w:val="colofontitel"/>
      </w:pPr>
    </w:p>
    <w:p w14:paraId="3E5C683A" w14:textId="77777777" w:rsidR="00F7393F" w:rsidRDefault="00F7393F" w:rsidP="00F7393F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F7393F" w14:paraId="083F500A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78D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BE4C" w14:textId="77777777" w:rsidR="00F7393F" w:rsidRDefault="00F7393F" w:rsidP="00D001FF">
            <w:r>
              <w:t>Inschrijver</w:t>
            </w:r>
          </w:p>
        </w:tc>
      </w:tr>
      <w:tr w:rsidR="00F7393F" w14:paraId="1CDD0A99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EC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C6AB" w14:textId="77777777" w:rsidR="00F7393F" w:rsidRDefault="00F7393F" w:rsidP="00D001FF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3F70F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F7393F" w14:paraId="72FB7AE5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DC6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8404" w14:textId="77777777" w:rsidR="00F7393F" w:rsidRDefault="00F7393F" w:rsidP="00D001FF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85543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7393F" w14:paraId="0930F4EC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8BA5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E5" w14:textId="77777777" w:rsidR="00F7393F" w:rsidRDefault="00F7393F" w:rsidP="00D001FF">
            <w:r>
              <w:t xml:space="preserve">Referentieproject </w:t>
            </w:r>
          </w:p>
        </w:tc>
      </w:tr>
      <w:tr w:rsidR="00F7393F" w14:paraId="3FBEFC25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B79C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A628" w14:textId="77777777" w:rsidR="00F7393F" w:rsidRDefault="00F7393F" w:rsidP="00D001FF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1F2EEC6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7393F" w14:paraId="76D0525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598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BD01" w14:textId="77777777" w:rsidR="00F7393F" w:rsidRDefault="00F7393F" w:rsidP="00D001FF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769F7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7393F" w14:paraId="31F168E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4E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F55" w14:textId="77777777" w:rsidR="00F7393F" w:rsidRDefault="00F7393F" w:rsidP="00D001FF">
            <w:r>
              <w:t>Referentie heeft betrekking op:</w:t>
            </w:r>
          </w:p>
          <w:p w14:paraId="6B1DE00D" w14:textId="77777777" w:rsidR="00F7393F" w:rsidRDefault="00F7393F" w:rsidP="00D001FF">
            <w:r>
              <w:t xml:space="preserve"> </w:t>
            </w:r>
          </w:p>
          <w:p w14:paraId="74293A32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AA8A85" w14:textId="77777777" w:rsidR="00F7393F" w:rsidRDefault="00F7393F" w:rsidP="00D001FF">
            <w:r>
              <w:sym w:font="Wingdings" w:char="F06F"/>
            </w:r>
            <w:r>
              <w:t xml:space="preserve">  Kerncompetentie A</w:t>
            </w:r>
          </w:p>
          <w:p w14:paraId="659101FB" w14:textId="77777777" w:rsidR="00F7393F" w:rsidRDefault="00F7393F" w:rsidP="00D001FF">
            <w:r>
              <w:sym w:font="Wingdings" w:char="F06F"/>
            </w:r>
            <w:r>
              <w:t xml:space="preserve">  Perceel 1 RVC</w:t>
            </w:r>
          </w:p>
          <w:p w14:paraId="0705E928" w14:textId="77777777" w:rsidR="00F7393F" w:rsidRDefault="00F7393F" w:rsidP="00D001FF">
            <w:r>
              <w:sym w:font="Wingdings" w:char="F06F"/>
            </w:r>
            <w:r>
              <w:t xml:space="preserve">  Perceel 2 Staal/aluminium en/of kunsstof</w:t>
            </w:r>
          </w:p>
          <w:p w14:paraId="08CE5763" w14:textId="77777777" w:rsidR="00F7393F" w:rsidRDefault="00F7393F" w:rsidP="00D001FF">
            <w:r>
              <w:sym w:font="Wingdings" w:char="F06F"/>
            </w:r>
            <w:r>
              <w:t xml:space="preserve">  Perceel 3 Hout Natuurlijk</w:t>
            </w:r>
          </w:p>
          <w:p w14:paraId="6EFB18C0" w14:textId="77777777" w:rsidR="00F7393F" w:rsidRDefault="00F7393F" w:rsidP="00D001FF">
            <w:r>
              <w:sym w:font="Wingdings" w:char="F06F"/>
            </w:r>
            <w:r>
              <w:t xml:space="preserve">  Perceel 4 Hout Geschaafd</w:t>
            </w:r>
          </w:p>
        </w:tc>
      </w:tr>
      <w:tr w:rsidR="00F7393F" w14:paraId="78301C2B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FCE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19EC" w14:textId="77777777" w:rsidR="00F7393F" w:rsidRDefault="00F7393F" w:rsidP="00D001FF">
            <w:r>
              <w:t>Naam en adres opdrachtgever:</w:t>
            </w:r>
          </w:p>
        </w:tc>
      </w:tr>
      <w:tr w:rsidR="00F7393F" w14:paraId="18927F57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89E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DED" w14:textId="77777777" w:rsidR="00F7393F" w:rsidRDefault="00F7393F" w:rsidP="00D001FF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82F7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7393F" w14:paraId="36B613A0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89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ED2" w14:textId="77777777" w:rsidR="00F7393F" w:rsidRDefault="00F7393F" w:rsidP="00D001FF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79762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7393F" w14:paraId="53DEFE50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515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5F1" w14:textId="77777777" w:rsidR="00F7393F" w:rsidRDefault="00F7393F" w:rsidP="00D001FF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0D8B0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59C3CDF" w14:textId="77777777" w:rsidR="00F7393F" w:rsidRDefault="00F7393F" w:rsidP="00D001FF">
            <w:pPr>
              <w:rPr>
                <w:highlight w:val="lightGray"/>
              </w:rPr>
            </w:pPr>
          </w:p>
          <w:p w14:paraId="05D83E69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F7393F" w14:paraId="0E0D973B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76F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508" w14:textId="77777777" w:rsidR="00F7393F" w:rsidRDefault="00F7393F" w:rsidP="00D001FF">
            <w:r>
              <w:t>Nadere informatie referentieproject</w:t>
            </w:r>
          </w:p>
        </w:tc>
      </w:tr>
      <w:tr w:rsidR="00F7393F" w14:paraId="6F805275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55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6E59" w14:textId="77777777" w:rsidR="00F7393F" w:rsidRDefault="00F7393F" w:rsidP="00D001FF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2C46B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2A0BF87" w14:textId="77777777" w:rsidR="00F7393F" w:rsidRDefault="00F7393F" w:rsidP="00D001FF">
            <w:pPr>
              <w:rPr>
                <w:highlight w:val="lightGray"/>
              </w:rPr>
            </w:pPr>
          </w:p>
          <w:p w14:paraId="7BE085F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F7393F" w14:paraId="61C9161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4AEA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C8F3" w14:textId="77777777" w:rsidR="00F7393F" w:rsidRDefault="00F7393F" w:rsidP="00D001FF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BFF93A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47FFE017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908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F73" w14:textId="77777777" w:rsidR="00F7393F" w:rsidRDefault="00F7393F" w:rsidP="00D001FF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4FFF3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F7393F" w14:paraId="321E6C99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A1D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1DAE" w14:textId="77777777" w:rsidR="00F7393F" w:rsidRDefault="00F7393F" w:rsidP="00D001FF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39953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F7393F" w14:paraId="51DB248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E8BF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C5F3" w14:textId="77777777" w:rsidR="00F7393F" w:rsidRDefault="00F7393F" w:rsidP="00D001FF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C7B79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64257B5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E8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54C" w14:textId="77777777" w:rsidR="00F7393F" w:rsidRDefault="00F7393F" w:rsidP="00D001FF">
            <w:r>
              <w:t>Datum van oplevering</w:t>
            </w:r>
          </w:p>
          <w:p w14:paraId="666CE6CE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DF50A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F7393F" w14:paraId="21572B0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F8C73E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04FD1" w14:textId="77777777" w:rsidR="00F7393F" w:rsidRDefault="00F7393F" w:rsidP="00D001FF">
            <w:r>
              <w:t>Contractvorm:</w:t>
            </w:r>
          </w:p>
          <w:p w14:paraId="0A02EAE8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FA81E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F7393F" w14:paraId="4A0FA26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1B764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095527E" w14:textId="77777777" w:rsidR="00F7393F" w:rsidRDefault="00F7393F" w:rsidP="00D001FF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8A774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F7393F" w14:paraId="60230838" w14:textId="77777777" w:rsidTr="00D001F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D65D07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BBA8F0" w14:textId="77777777" w:rsidR="00F7393F" w:rsidRDefault="00F7393F" w:rsidP="00D001FF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4CDF6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F7393F" w14:paraId="27983B89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F4714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5691F8" w14:textId="77777777" w:rsidR="00F7393F" w:rsidRDefault="00F7393F" w:rsidP="00D001FF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2AD0C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F7393F" w14:paraId="0A70176E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B710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8E71" w14:textId="77777777" w:rsidR="00F7393F" w:rsidRDefault="00F7393F" w:rsidP="00D001FF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C476A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4085981" w14:textId="77777777" w:rsidR="00F7393F" w:rsidRDefault="00F7393F" w:rsidP="00D001FF">
            <w:pPr>
              <w:rPr>
                <w:highlight w:val="lightGray"/>
              </w:rPr>
            </w:pPr>
          </w:p>
          <w:p w14:paraId="0F5E813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37908655" w14:textId="77777777" w:rsidR="00F7393F" w:rsidRDefault="00F7393F" w:rsidP="00D001FF">
            <w:pPr>
              <w:rPr>
                <w:highlight w:val="lightGray"/>
              </w:rPr>
            </w:pPr>
          </w:p>
          <w:p w14:paraId="3E7E32CF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93F7D7A" w14:textId="77777777" w:rsidR="00F7393F" w:rsidRDefault="00F7393F" w:rsidP="00F7393F">
      <w:pPr>
        <w:pStyle w:val="colofontitel"/>
      </w:pPr>
    </w:p>
    <w:p w14:paraId="7FC8FD3D" w14:textId="77777777" w:rsidR="00F7393F" w:rsidRDefault="00F7393F" w:rsidP="00F7393F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F7393F" w14:paraId="3C3B28C2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EFA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35D" w14:textId="77777777" w:rsidR="00F7393F" w:rsidRDefault="00F7393F" w:rsidP="00D001FF">
            <w:r>
              <w:t>Inschrijver</w:t>
            </w:r>
          </w:p>
        </w:tc>
      </w:tr>
      <w:tr w:rsidR="00F7393F" w14:paraId="493F0BA7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96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6BFA" w14:textId="77777777" w:rsidR="00F7393F" w:rsidRDefault="00F7393F" w:rsidP="00D001FF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E5496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F7393F" w14:paraId="13BE3FDA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E7E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416A" w14:textId="77777777" w:rsidR="00F7393F" w:rsidRDefault="00F7393F" w:rsidP="00D001FF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F157B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7393F" w14:paraId="241E8D3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F29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9DE1" w14:textId="77777777" w:rsidR="00F7393F" w:rsidRDefault="00F7393F" w:rsidP="00D001FF">
            <w:r>
              <w:t xml:space="preserve">Referentieproject </w:t>
            </w:r>
          </w:p>
        </w:tc>
      </w:tr>
      <w:tr w:rsidR="00F7393F" w14:paraId="4E2C4DD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4875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8E8A" w14:textId="77777777" w:rsidR="00F7393F" w:rsidRDefault="00F7393F" w:rsidP="00D001FF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761C6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7393F" w14:paraId="18A85CC3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3AAE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D0AC" w14:textId="77777777" w:rsidR="00F7393F" w:rsidRDefault="00F7393F" w:rsidP="00D001FF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F8177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7393F" w14:paraId="47777A13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7158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1E8" w14:textId="77777777" w:rsidR="00F7393F" w:rsidRDefault="00F7393F" w:rsidP="00D001FF">
            <w:r>
              <w:t>Referentie heeft betrekking op:</w:t>
            </w:r>
          </w:p>
          <w:p w14:paraId="39ADD8F4" w14:textId="77777777" w:rsidR="00F7393F" w:rsidRDefault="00F7393F" w:rsidP="00D001FF">
            <w:r>
              <w:t xml:space="preserve"> </w:t>
            </w:r>
          </w:p>
          <w:p w14:paraId="5D68E0E8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E67DDF" w14:textId="1C3D2585" w:rsidR="00F7393F" w:rsidRDefault="00F7393F" w:rsidP="00F7393F">
            <w:r>
              <w:sym w:font="Wingdings" w:char="F06F"/>
            </w:r>
            <w:r>
              <w:t xml:space="preserve">  Kerncompetentie B (perceel 5)</w:t>
            </w:r>
          </w:p>
        </w:tc>
      </w:tr>
      <w:tr w:rsidR="00F7393F" w14:paraId="570774B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F3B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2C98" w14:textId="77777777" w:rsidR="00F7393F" w:rsidRDefault="00F7393F" w:rsidP="00D001FF">
            <w:r>
              <w:t>Naam en adres opdrachtgever:</w:t>
            </w:r>
          </w:p>
        </w:tc>
      </w:tr>
      <w:tr w:rsidR="00F7393F" w14:paraId="6117F46D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9FB3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677A" w14:textId="77777777" w:rsidR="00F7393F" w:rsidRDefault="00F7393F" w:rsidP="00D001FF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0377C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7393F" w14:paraId="42DF319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B3A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33E9" w14:textId="77777777" w:rsidR="00F7393F" w:rsidRDefault="00F7393F" w:rsidP="00D001FF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07449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7393F" w14:paraId="64327DA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F4C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C25E" w14:textId="77777777" w:rsidR="00F7393F" w:rsidRDefault="00F7393F" w:rsidP="00D001FF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5A6CF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613DB68" w14:textId="77777777" w:rsidR="00F7393F" w:rsidRDefault="00F7393F" w:rsidP="00D001FF">
            <w:pPr>
              <w:rPr>
                <w:highlight w:val="lightGray"/>
              </w:rPr>
            </w:pPr>
          </w:p>
          <w:p w14:paraId="22D51926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F7393F" w14:paraId="7873F82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803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547C" w14:textId="77777777" w:rsidR="00F7393F" w:rsidRDefault="00F7393F" w:rsidP="00D001FF">
            <w:r>
              <w:t>Nadere informatie referentieproject</w:t>
            </w:r>
          </w:p>
        </w:tc>
      </w:tr>
      <w:tr w:rsidR="00F7393F" w14:paraId="660EFAE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04B9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F510" w14:textId="77777777" w:rsidR="00F7393F" w:rsidRDefault="00F7393F" w:rsidP="00D001FF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83E481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385FAB8A" w14:textId="77777777" w:rsidR="00F7393F" w:rsidRDefault="00F7393F" w:rsidP="00D001FF">
            <w:pPr>
              <w:rPr>
                <w:highlight w:val="lightGray"/>
              </w:rPr>
            </w:pPr>
          </w:p>
          <w:p w14:paraId="49448E2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F7393F" w14:paraId="368EE37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19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5358" w14:textId="77777777" w:rsidR="00F7393F" w:rsidRDefault="00F7393F" w:rsidP="00D001FF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3857D9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330952E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37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2148" w14:textId="77777777" w:rsidR="00F7393F" w:rsidRDefault="00F7393F" w:rsidP="00D001FF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8DBFF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F7393F" w14:paraId="56013570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CF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FC53" w14:textId="77777777" w:rsidR="00F7393F" w:rsidRDefault="00F7393F" w:rsidP="00D001FF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96CB4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F7393F" w14:paraId="6FAB398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F0F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0C91" w14:textId="77777777" w:rsidR="00F7393F" w:rsidRDefault="00F7393F" w:rsidP="00D001FF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79E74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235B128C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F7F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564" w14:textId="77777777" w:rsidR="00F7393F" w:rsidRDefault="00F7393F" w:rsidP="00D001FF">
            <w:r>
              <w:t>Datum van oplevering</w:t>
            </w:r>
          </w:p>
          <w:p w14:paraId="66E50BD1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C033D7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F7393F" w14:paraId="5185EFC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E33D6D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B8841E" w14:textId="77777777" w:rsidR="00F7393F" w:rsidRDefault="00F7393F" w:rsidP="00D001FF">
            <w:r>
              <w:t>Contractvorm:</w:t>
            </w:r>
          </w:p>
          <w:p w14:paraId="38B1671D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CD92D0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F7393F" w14:paraId="7A364D1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CAAA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A3C21E4" w14:textId="77777777" w:rsidR="00F7393F" w:rsidRDefault="00F7393F" w:rsidP="00D001FF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ECCB0B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F7393F" w14:paraId="7B058D84" w14:textId="77777777" w:rsidTr="00D001F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3790D8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BC7820" w14:textId="77777777" w:rsidR="00F7393F" w:rsidRDefault="00F7393F" w:rsidP="00D001FF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592C4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F7393F" w14:paraId="66856698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2F159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4C1A87E" w14:textId="77777777" w:rsidR="00F7393F" w:rsidRDefault="00F7393F" w:rsidP="00D001FF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69B65B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F7393F" w14:paraId="696EB030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57F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41C7" w14:textId="77777777" w:rsidR="00F7393F" w:rsidRDefault="00F7393F" w:rsidP="00D001FF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D4C4490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1EF16E9" w14:textId="77777777" w:rsidR="00F7393F" w:rsidRDefault="00F7393F" w:rsidP="00D001FF">
            <w:pPr>
              <w:rPr>
                <w:highlight w:val="lightGray"/>
              </w:rPr>
            </w:pPr>
          </w:p>
          <w:p w14:paraId="2C4ED73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7A41CE5" w14:textId="77777777" w:rsidR="00F7393F" w:rsidRDefault="00F7393F" w:rsidP="00D001FF">
            <w:pPr>
              <w:rPr>
                <w:highlight w:val="lightGray"/>
              </w:rPr>
            </w:pPr>
          </w:p>
          <w:p w14:paraId="1DF55FF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566A0325" w14:textId="77777777" w:rsidR="00F7393F" w:rsidRDefault="00F7393F" w:rsidP="00F7393F">
      <w:pPr>
        <w:pStyle w:val="colofontitel"/>
      </w:pPr>
    </w:p>
    <w:p w14:paraId="3C0776E3" w14:textId="77777777" w:rsidR="00F7393F" w:rsidRDefault="00F7393F" w:rsidP="00F7393F"/>
    <w:p w14:paraId="63BD72BB" w14:textId="77777777" w:rsidR="00F7393F" w:rsidRDefault="00F7393F" w:rsidP="00F7393F"/>
    <w:sectPr w:rsidR="00F7393F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984067">
    <w:abstractNumId w:val="0"/>
  </w:num>
  <w:num w:numId="2" w16cid:durableId="1354695882">
    <w:abstractNumId w:val="3"/>
  </w:num>
  <w:num w:numId="3" w16cid:durableId="410280140">
    <w:abstractNumId w:val="7"/>
  </w:num>
  <w:num w:numId="4" w16cid:durableId="2056544641">
    <w:abstractNumId w:val="6"/>
  </w:num>
  <w:num w:numId="5" w16cid:durableId="273288760">
    <w:abstractNumId w:val="0"/>
  </w:num>
  <w:num w:numId="6" w16cid:durableId="1021279454">
    <w:abstractNumId w:val="2"/>
  </w:num>
  <w:num w:numId="7" w16cid:durableId="90325821">
    <w:abstractNumId w:val="5"/>
  </w:num>
  <w:num w:numId="8" w16cid:durableId="315649127">
    <w:abstractNumId w:val="4"/>
  </w:num>
  <w:num w:numId="9" w16cid:durableId="300885362">
    <w:abstractNumId w:val="7"/>
  </w:num>
  <w:num w:numId="10" w16cid:durableId="2110000638">
    <w:abstractNumId w:val="6"/>
  </w:num>
  <w:num w:numId="11" w16cid:durableId="1659570842">
    <w:abstractNumId w:val="6"/>
  </w:num>
  <w:num w:numId="12" w16cid:durableId="1781950166">
    <w:abstractNumId w:val="6"/>
  </w:num>
  <w:num w:numId="13" w16cid:durableId="45027880">
    <w:abstractNumId w:val="6"/>
  </w:num>
  <w:num w:numId="14" w16cid:durableId="865828236">
    <w:abstractNumId w:val="6"/>
  </w:num>
  <w:num w:numId="15" w16cid:durableId="1493519376">
    <w:abstractNumId w:val="6"/>
  </w:num>
  <w:num w:numId="16" w16cid:durableId="8261638">
    <w:abstractNumId w:val="6"/>
  </w:num>
  <w:num w:numId="17" w16cid:durableId="41759581">
    <w:abstractNumId w:val="6"/>
  </w:num>
  <w:num w:numId="18" w16cid:durableId="371882679">
    <w:abstractNumId w:val="6"/>
  </w:num>
  <w:num w:numId="19" w16cid:durableId="1772360471">
    <w:abstractNumId w:val="4"/>
  </w:num>
  <w:num w:numId="20" w16cid:durableId="757286415">
    <w:abstractNumId w:val="7"/>
  </w:num>
  <w:num w:numId="21" w16cid:durableId="181096950">
    <w:abstractNumId w:val="0"/>
  </w:num>
  <w:num w:numId="22" w16cid:durableId="795493249">
    <w:abstractNumId w:val="2"/>
  </w:num>
  <w:num w:numId="23" w16cid:durableId="150603217">
    <w:abstractNumId w:val="5"/>
  </w:num>
  <w:num w:numId="24" w16cid:durableId="1116412586">
    <w:abstractNumId w:val="0"/>
  </w:num>
  <w:num w:numId="25" w16cid:durableId="429200882">
    <w:abstractNumId w:val="0"/>
  </w:num>
  <w:num w:numId="26" w16cid:durableId="884826794">
    <w:abstractNumId w:val="0"/>
  </w:num>
  <w:num w:numId="27" w16cid:durableId="17960959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6C2FE8"/>
    <w:rsid w:val="008104C5"/>
    <w:rsid w:val="008402D9"/>
    <w:rsid w:val="008F3DA4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7393F"/>
    <w:rsid w:val="00F961F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87918"/>
  <w15:docId w15:val="{A2C0FDDB-4D2D-4A84-B5A7-F265B3E56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670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Raad, Filip de</cp:lastModifiedBy>
  <cp:revision>3</cp:revision>
  <dcterms:created xsi:type="dcterms:W3CDTF">2024-10-14T14:17:00Z</dcterms:created>
  <dcterms:modified xsi:type="dcterms:W3CDTF">2024-11-05T14:35:00Z</dcterms:modified>
</cp:coreProperties>
</file>